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300960922" name="019e214e-fff4-7963-8299-487f577da3d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184334" name="019e214e-fff4-7963-8299-487f577da3d6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Küche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218415223" name="019e2151-3f51-7b3b-a727-d0db2d04392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90750818" name="019e2151-3f51-7b3b-a727-d0db2d04392e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Wand/Decke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031915251" name="019e214f-7546-7580-9c55-fe35d943b86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71195117" name="019e214f-7546-7580-9c55-fe35d943b868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Küche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Wand/Decke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2097660108" name="019e2151-a948-7a64-a760-4ed58cb8920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76589165" name="019e2151-a948-7a64-a760-4ed58cb89207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753270928" name="019e214f-f455-72cf-8716-474bf77cab3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47626012" name="019e214f-f455-72cf-8716-474bf77cab37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Wohnbereich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Teppichkleber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670370762" name="019e2150-e60d-7f35-8fbc-10f4a1f8576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81687457" name="019e2150-e60d-7f35-8fbc-10f4a1f85760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10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Promenada 27, Flims Waldhaus </w:t>
          </w:r>
        </w:p>
        <w:p>
          <w:pPr>
            <w:spacing w:before="0" w:after="0"/>
          </w:pPr>
          <w:r>
            <w:t>900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footer.xml" Type="http://schemas.openxmlformats.org/officeDocument/2006/relationships/footer" Id="rId10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